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Badezimmer/ 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364374" name="019fd16c-a7db-7ef6-a7fd-85bf9f6425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3389089" name="019fd16c-a7db-7ef6-a7fd-85bf9f6425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Balkon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630498" name="019fd17a-32b8-780d-8f85-4ed7505bd5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4670802" name="019fd17a-32b8-780d-8f85-4ed7505bd53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18702173" name="019fd138-ecd0-7772-bfb6-8006ce2f5f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6128464" name="019fd138-ecd0-7772-bfb6-8006ce2f5f4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Badezimmer/ 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58378776" name="019fd16d-88ee-7877-b29e-f26b85ff0b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7318261" name="019fd16d-88ee-7877-b29e-f26b85ff0b2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UG-OG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32999836" name="019fd129-bcbd-7b7e-b0e8-7ea025329a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1843195" name="019fd129-bcbd-7b7e-b0e8-7ea025329a2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78420628" name="019fd143-9402-7213-ad82-899d70d1a0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213520" name="019fd143-9402-7213-ad82-899d70d1a0c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Wohnzimmer/ Esszimmer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027397" name="019fd14a-1b36-7af5-90cc-29828961fe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2500583" name="019fd14a-1b36-7af5-90cc-29828961fe7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links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03234166" name="019fd16f-070a-7db4-a5e0-dbb376e39b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6941561" name="019fd16f-070a-7db4-a5e0-dbb376e39b2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gerade aus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180862420" name="019fd170-a74d-7814-8108-36c3188681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6316550" name="019fd170-a74d-7814-8108-36c3188681b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8477737" name="019fd17c-4baf-741a-876e-89d260d47d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5819740" name="019fd17c-4baf-741a-876e-89d260d47dfe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UG-OG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64109560" name="019fd12b-1b47-7dfe-91d5-1d17c44b09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953750" name="019fd12b-1b47-7dfe-91d5-1d17c44b09f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01545881" name="019fd139-b066-7b83-a187-5e4be72ad3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1699763" name="019fd139-b066-7b83-a187-5e4be72ad324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05098139" name="019fd144-4fc2-759e-aa9f-a966fb35e6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8509928" name="019fd144-4fc2-759e-aa9f-a966fb35e630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Wohnzimmer/ Esszimmer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04453074" name="019fd14b-05bc-75a0-b6e7-fc08f5bafb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9902228" name="019fd14b-05bc-75a0-b6e7-fc08f5bafbde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Badezimmer/ 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86766672" name="019fd16e-2ce1-7347-b05e-80e22c9b4c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0644795" name="019fd16e-2ce1-7347-b05e-80e22c9b4c13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454142263" name="019fd109-41ff-7f6f-9f4e-65a0acc2b4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9204516" name="019fd109-41ff-7f6f-9f4e-65a0acc2b47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Keller/ Waschküche/ Heizraum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86811352" name="019fd115-de5c-79f1-9c2d-a55cf1fbdc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0961223" name="019fd115-de5c-79f1-9c2d-a55cf1fbdccc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Werkstatt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technisches Textil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79631195" name="019fd11d-5e83-7fa2-89b6-7f7139e7fe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5102057" name="019fd11d-5e83-7fa2-89b6-7f7139e7fe8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Gang/ WC/ 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1668753" name="019fd13e-61f0-7464-a8fe-04ce7b261a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5124693" name="019fd13e-61f0-7464-a8fe-04ce7b261a4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Nach 1990 erstellt!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0513407" name="019fd16b-015c-7dc9-9eb9-37b33581e8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054014" name="019fd16b-015c-7dc9-9eb9-37b33581e8d4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Zweilagig!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Treppenhaus/ alle Zimmer </w:t>
            </w:r>
          </w:p>
          <w:p>
            <w:pPr>
              <w:spacing w:before="0" w:after="0" w:line="240" w:lineRule="auto"/>
            </w:pPr>
            <w:r>
              <w:t>EG-OG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 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18909308" name="019fd176-9c12-7cfe-9748-30776ecd28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635851" name="019fd176-9c12-7cfe-9748-30776ecd289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Hofackerstrasse 10, Adliswil</w:t>
          </w:r>
        </w:p>
        <w:p>
          <w:pPr>
            <w:spacing w:before="0" w:after="0"/>
          </w:pPr>
          <w:r>
            <w:t>DN 1117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footer.xml" Type="http://schemas.openxmlformats.org/officeDocument/2006/relationships/footer" Id="rId25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